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787DE" w14:textId="77777777" w:rsidR="00C70463" w:rsidRPr="00D459EC" w:rsidRDefault="00C70463">
      <w:pPr>
        <w:rPr>
          <w:sz w:val="28"/>
          <w:szCs w:val="28"/>
        </w:rPr>
      </w:pPr>
    </w:p>
    <w:p w14:paraId="73543061" w14:textId="3D0495F5" w:rsidR="00C70463" w:rsidRPr="00D459EC" w:rsidRDefault="00505B79" w:rsidP="00FB3D19">
      <w:pPr>
        <w:jc w:val="center"/>
        <w:rPr>
          <w:b/>
          <w:bCs/>
          <w:sz w:val="28"/>
          <w:szCs w:val="28"/>
          <w:lang w:val="de-DE"/>
        </w:rPr>
      </w:pPr>
      <w:r w:rsidRPr="00D459EC">
        <w:rPr>
          <w:b/>
          <w:bCs/>
          <w:sz w:val="28"/>
          <w:szCs w:val="28"/>
          <w:lang w:val="de-DE"/>
        </w:rPr>
        <w:t xml:space="preserve">Nachweis über Streckenkenntnis (VDV 753 / </w:t>
      </w:r>
      <w:proofErr w:type="spellStart"/>
      <w:r w:rsidRPr="00D459EC">
        <w:rPr>
          <w:b/>
          <w:bCs/>
          <w:sz w:val="28"/>
          <w:szCs w:val="28"/>
          <w:lang w:val="de-DE"/>
        </w:rPr>
        <w:t>Ril</w:t>
      </w:r>
      <w:proofErr w:type="spellEnd"/>
      <w:r w:rsidRPr="00D459EC">
        <w:rPr>
          <w:b/>
          <w:bCs/>
          <w:sz w:val="28"/>
          <w:szCs w:val="28"/>
          <w:lang w:val="de-DE"/>
        </w:rPr>
        <w:t xml:space="preserve"> 402) – </w:t>
      </w:r>
      <w:r w:rsidR="00FB3D19" w:rsidRPr="00D459EC">
        <w:rPr>
          <w:b/>
          <w:bCs/>
          <w:sz w:val="28"/>
          <w:szCs w:val="28"/>
          <w:highlight w:val="yellow"/>
          <w:lang w:val="de-DE"/>
        </w:rPr>
        <w:t>NAME</w:t>
      </w:r>
    </w:p>
    <w:p w14:paraId="0C1B771D" w14:textId="77777777" w:rsidR="00C70463" w:rsidRPr="00FB3D19" w:rsidRDefault="00C70463">
      <w:pPr>
        <w:rPr>
          <w:lang w:val="de-DE"/>
        </w:rPr>
      </w:pPr>
    </w:p>
    <w:p w14:paraId="14B54584" w14:textId="06C4DD2E" w:rsidR="00C70463" w:rsidRPr="00FB3D19" w:rsidRDefault="00FB3D19">
      <w:pPr>
        <w:rPr>
          <w:lang w:val="de-DE"/>
        </w:rPr>
      </w:pPr>
      <w:r>
        <w:rPr>
          <w:lang w:val="de-DE"/>
        </w:rPr>
        <w:t>Vorname + Nachname</w:t>
      </w:r>
    </w:p>
    <w:p w14:paraId="0938925A" w14:textId="2A693749" w:rsidR="00C70463" w:rsidRPr="00FB3D19" w:rsidRDefault="00FB3D19">
      <w:pPr>
        <w:rPr>
          <w:lang w:val="de-DE"/>
        </w:rPr>
      </w:pPr>
      <w:r>
        <w:rPr>
          <w:lang w:val="de-DE"/>
        </w:rPr>
        <w:t>Adresse</w:t>
      </w:r>
    </w:p>
    <w:p w14:paraId="5A533F6A" w14:textId="5A4F31E4" w:rsidR="00C70463" w:rsidRPr="00FB3D19" w:rsidRDefault="00FB3D19">
      <w:pPr>
        <w:rPr>
          <w:lang w:val="de-DE"/>
        </w:rPr>
      </w:pPr>
      <w:proofErr w:type="spellStart"/>
      <w:r>
        <w:rPr>
          <w:lang w:val="de-DE"/>
        </w:rPr>
        <w:t>PLZ+Ort</w:t>
      </w:r>
      <w:proofErr w:type="spellEnd"/>
    </w:p>
    <w:p w14:paraId="46B4B29A" w14:textId="77777777" w:rsidR="00C70463" w:rsidRPr="00FB3D19" w:rsidRDefault="00C70463">
      <w:pPr>
        <w:rPr>
          <w:lang w:val="de-DE"/>
        </w:rPr>
      </w:pPr>
    </w:p>
    <w:p w14:paraId="1D34A9C5" w14:textId="2B39D7D0" w:rsidR="00C70463" w:rsidRPr="00FB3D19" w:rsidRDefault="00505B79">
      <w:pPr>
        <w:rPr>
          <w:lang w:val="de-DE"/>
        </w:rPr>
      </w:pPr>
      <w:r w:rsidRPr="00FB3D19">
        <w:rPr>
          <w:lang w:val="de-DE"/>
        </w:rPr>
        <w:t>Mobil:</w:t>
      </w:r>
    </w:p>
    <w:p w14:paraId="0861ACA8" w14:textId="65191430" w:rsidR="00C70463" w:rsidRPr="00FB3D19" w:rsidRDefault="00505B79">
      <w:pPr>
        <w:rPr>
          <w:lang w:val="de-DE"/>
        </w:rPr>
      </w:pPr>
      <w:r w:rsidRPr="00FB3D19">
        <w:rPr>
          <w:lang w:val="de-DE"/>
        </w:rPr>
        <w:t>E-Mail:</w:t>
      </w:r>
      <w:r w:rsidRPr="00FB3D19">
        <w:rPr>
          <w:lang w:val="de-DE"/>
        </w:rPr>
        <w:t xml:space="preserve"> </w:t>
      </w:r>
    </w:p>
    <w:p w14:paraId="26296474" w14:textId="77777777" w:rsidR="00C70463" w:rsidRPr="00FB3D19" w:rsidRDefault="00C70463">
      <w:pPr>
        <w:rPr>
          <w:lang w:val="de-DE"/>
        </w:rPr>
      </w:pPr>
    </w:p>
    <w:p w14:paraId="1CFF6B31" w14:textId="455ED3D3" w:rsidR="00C70463" w:rsidRPr="00FB3D19" w:rsidRDefault="00505B79">
      <w:pPr>
        <w:rPr>
          <w:lang w:val="de-DE"/>
        </w:rPr>
      </w:pPr>
      <w:r w:rsidRPr="00FB3D19">
        <w:rPr>
          <w:lang w:val="de-DE"/>
        </w:rPr>
        <w:t xml:space="preserve">Triebfahrzeugführerschein-Nr.: </w:t>
      </w:r>
      <w:r w:rsidRPr="00D459EC">
        <w:rPr>
          <w:highlight w:val="yellow"/>
          <w:lang w:val="de-DE"/>
        </w:rPr>
        <w:t>DE</w:t>
      </w:r>
      <w:r w:rsidR="00D459EC" w:rsidRPr="00D459EC">
        <w:rPr>
          <w:highlight w:val="yellow"/>
          <w:lang w:val="de-DE"/>
        </w:rPr>
        <w:t>______________________________</w:t>
      </w:r>
    </w:p>
    <w:p w14:paraId="0DC0015C" w14:textId="61F129D4" w:rsidR="00C70463" w:rsidRPr="00FB3D19" w:rsidRDefault="00505B79">
      <w:pPr>
        <w:rPr>
          <w:lang w:val="de-DE"/>
        </w:rPr>
      </w:pPr>
      <w:r w:rsidRPr="00FB3D19">
        <w:rPr>
          <w:lang w:val="de-DE"/>
        </w:rPr>
        <w:t xml:space="preserve">Geburtsdatum: </w:t>
      </w:r>
    </w:p>
    <w:p w14:paraId="739CC46F" w14:textId="77777777" w:rsidR="00C70463" w:rsidRPr="00FB3D19" w:rsidRDefault="00C70463">
      <w:pPr>
        <w:rPr>
          <w:lang w:val="de-DE"/>
        </w:rPr>
      </w:pPr>
    </w:p>
    <w:p w14:paraId="6028CD02" w14:textId="73A59FD4" w:rsidR="00C70463" w:rsidRPr="00FB3D19" w:rsidRDefault="00FB3D19">
      <w:pPr>
        <w:rPr>
          <w:lang w:val="de-DE"/>
        </w:rPr>
      </w:pPr>
      <w:r w:rsidRPr="00FB3D19">
        <w:rPr>
          <w:highlight w:val="yellow"/>
          <w:lang w:val="de-DE"/>
        </w:rPr>
        <w:t>ORT</w:t>
      </w:r>
      <w:r w:rsidR="00505B79" w:rsidRPr="00FB3D19">
        <w:rPr>
          <w:highlight w:val="yellow"/>
          <w:lang w:val="de-DE"/>
        </w:rPr>
        <w:t xml:space="preserve">, </w:t>
      </w:r>
      <w:r w:rsidRPr="00FB3D19">
        <w:rPr>
          <w:highlight w:val="yellow"/>
          <w:lang w:val="de-DE"/>
        </w:rPr>
        <w:t>Datum</w:t>
      </w:r>
    </w:p>
    <w:p w14:paraId="184DBB24" w14:textId="77777777" w:rsidR="00C70463" w:rsidRPr="00FB3D19" w:rsidRDefault="00C70463">
      <w:pPr>
        <w:rPr>
          <w:lang w:val="de-DE"/>
        </w:rPr>
      </w:pPr>
    </w:p>
    <w:p w14:paraId="79111FC1" w14:textId="77777777" w:rsidR="00C70463" w:rsidRPr="00FB3D19" w:rsidRDefault="00505B79">
      <w:pPr>
        <w:rPr>
          <w:lang w:val="de-DE"/>
        </w:rPr>
      </w:pPr>
      <w:r w:rsidRPr="00FB3D19">
        <w:rPr>
          <w:lang w:val="de-DE"/>
        </w:rPr>
        <w:t>Betreff:</w:t>
      </w:r>
    </w:p>
    <w:p w14:paraId="20FC1A7D" w14:textId="02087EF7" w:rsidR="00C70463" w:rsidRPr="00FB3D19" w:rsidRDefault="00505B79">
      <w:pPr>
        <w:rPr>
          <w:lang w:val="de-DE"/>
        </w:rPr>
      </w:pPr>
      <w:r w:rsidRPr="00FB3D19">
        <w:rPr>
          <w:lang w:val="de-DE"/>
        </w:rPr>
        <w:t>Nachweis aktuell gültiger Streckenkenntnis (D/CH</w:t>
      </w:r>
      <w:r w:rsidR="00D459EC">
        <w:rPr>
          <w:lang w:val="de-DE"/>
        </w:rPr>
        <w:t>/AT</w:t>
      </w:r>
      <w:r w:rsidRPr="00FB3D19">
        <w:rPr>
          <w:lang w:val="de-DE"/>
        </w:rPr>
        <w:t>) – Güter- und Personenverkehr</w:t>
      </w:r>
    </w:p>
    <w:p w14:paraId="0290EC21" w14:textId="77777777" w:rsidR="00C70463" w:rsidRPr="00FB3D19" w:rsidRDefault="00C70463">
      <w:pPr>
        <w:rPr>
          <w:lang w:val="de-DE"/>
        </w:rPr>
      </w:pPr>
    </w:p>
    <w:p w14:paraId="253BC1B5" w14:textId="299B2AC6" w:rsidR="00C70463" w:rsidRPr="00FB3D19" w:rsidRDefault="00505B79">
      <w:pPr>
        <w:rPr>
          <w:lang w:val="de-DE"/>
        </w:rPr>
      </w:pPr>
      <w:r w:rsidRPr="00FB3D19">
        <w:rPr>
          <w:lang w:val="de-DE"/>
        </w:rPr>
        <w:t>Sehr geehrte Damen und Herren,</w:t>
      </w:r>
    </w:p>
    <w:p w14:paraId="00830D72" w14:textId="77777777" w:rsidR="00C70463" w:rsidRPr="00FB3D19" w:rsidRDefault="00505B79">
      <w:pPr>
        <w:rPr>
          <w:lang w:val="de-DE"/>
        </w:rPr>
      </w:pPr>
      <w:r w:rsidRPr="00FB3D19">
        <w:rPr>
          <w:lang w:val="de-DE"/>
        </w:rPr>
        <w:t xml:space="preserve">hiermit weise ich meine aktuell gültige Streckenkenntnis für den Einsatz im Güter- und Personenverkehr nach. </w:t>
      </w:r>
    </w:p>
    <w:p w14:paraId="56845582" w14:textId="77777777" w:rsidR="00D459EC" w:rsidRDefault="00505B79">
      <w:pPr>
        <w:rPr>
          <w:lang w:val="de-DE"/>
        </w:rPr>
      </w:pPr>
      <w:r w:rsidRPr="00FB3D19">
        <w:rPr>
          <w:lang w:val="de-DE"/>
        </w:rPr>
        <w:t>Die aufgeführten Strecken wurden durch eigenständige Befahrung, Mitfahrten sowie durch Nutzung von zugelassenen Ersatzmaßnahmen (z.B. bei Umleitern/Betra) erworben.</w:t>
      </w:r>
    </w:p>
    <w:p w14:paraId="2CAC828C" w14:textId="40C4BC9B" w:rsidR="00C70463" w:rsidRPr="00D459EC" w:rsidRDefault="00505B79">
      <w:pPr>
        <w:rPr>
          <w:lang w:val="de-DE"/>
        </w:rPr>
      </w:pPr>
      <w:r w:rsidRPr="00FB3D19">
        <w:rPr>
          <w:b/>
          <w:bCs/>
          <w:u w:val="single"/>
          <w:lang w:val="de-DE"/>
        </w:rPr>
        <w:t>Der räumliche Geltungsbereich umfasst:</w:t>
      </w:r>
    </w:p>
    <w:p w14:paraId="1E53017F" w14:textId="3D2A19E2" w:rsidR="00C70463" w:rsidRPr="00FB3D19" w:rsidRDefault="00D459EC">
      <w:pPr>
        <w:rPr>
          <w:lang w:val="de-DE"/>
        </w:rPr>
      </w:pPr>
      <w:r>
        <w:rPr>
          <w:lang w:val="de-DE"/>
        </w:rPr>
        <w:t>Folgende ausgefüllte LA Strecken.</w:t>
      </w:r>
    </w:p>
    <w:p w14:paraId="42E7F33D" w14:textId="77777777" w:rsidR="00C70463" w:rsidRPr="00FB3D19" w:rsidRDefault="00C70463">
      <w:pPr>
        <w:rPr>
          <w:lang w:val="de-DE"/>
        </w:rPr>
      </w:pPr>
    </w:p>
    <w:p w14:paraId="48BEA89F" w14:textId="79126AC7" w:rsidR="00C70463" w:rsidRPr="00BF4EDE" w:rsidRDefault="00BF4EDE">
      <w:pPr>
        <w:rPr>
          <w:b/>
          <w:bCs/>
          <w:u w:val="single"/>
          <w:lang w:val="de-DE"/>
        </w:rPr>
      </w:pPr>
      <w:r w:rsidRPr="00BF4EDE">
        <w:rPr>
          <w:b/>
          <w:bCs/>
          <w:u w:val="single"/>
          <w:lang w:val="de-DE"/>
        </w:rPr>
        <w:t xml:space="preserve">LA - </w:t>
      </w:r>
      <w:r w:rsidR="00505B79" w:rsidRPr="00BF4EDE">
        <w:rPr>
          <w:b/>
          <w:bCs/>
          <w:u w:val="single"/>
          <w:lang w:val="de-DE"/>
        </w:rPr>
        <w:t xml:space="preserve">NORD </w:t>
      </w:r>
    </w:p>
    <w:tbl>
      <w:tblPr>
        <w:tblStyle w:val="Tabellenraster"/>
        <w:tblW w:w="0" w:type="auto"/>
        <w:tblInd w:w="38" w:type="dxa"/>
        <w:tblLook w:val="04A0" w:firstRow="1" w:lastRow="0" w:firstColumn="1" w:lastColumn="0" w:noHBand="0" w:noVBand="1"/>
      </w:tblPr>
      <w:tblGrid>
        <w:gridCol w:w="1704"/>
        <w:gridCol w:w="1708"/>
        <w:gridCol w:w="1708"/>
        <w:gridCol w:w="1722"/>
        <w:gridCol w:w="1750"/>
      </w:tblGrid>
      <w:tr w:rsidR="00BF4EDE" w14:paraId="63D44829" w14:textId="77777777" w:rsidTr="00BF4EDE">
        <w:tc>
          <w:tcPr>
            <w:tcW w:w="1756" w:type="dxa"/>
          </w:tcPr>
          <w:p w14:paraId="4A5D9169" w14:textId="087A89E5" w:rsidR="00BF4EDE" w:rsidRDefault="00BF4EDE" w:rsidP="00D459EC">
            <w:pPr>
              <w:jc w:val="center"/>
              <w:rPr>
                <w:lang w:val="de-D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Strecken</w:t>
            </w: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-Nr.</w:t>
            </w:r>
          </w:p>
        </w:tc>
        <w:tc>
          <w:tcPr>
            <w:tcW w:w="1756" w:type="dxa"/>
          </w:tcPr>
          <w:p w14:paraId="02A03D98" w14:textId="720F34DB" w:rsidR="00BF4EDE" w:rsidRDefault="00BF4EDE" w:rsidP="00D459EC">
            <w:pPr>
              <w:jc w:val="center"/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Von Bf/Awanst</w:t>
            </w:r>
          </w:p>
        </w:tc>
        <w:tc>
          <w:tcPr>
            <w:tcW w:w="1756" w:type="dxa"/>
          </w:tcPr>
          <w:p w14:paraId="58679887" w14:textId="4C6BB0AA" w:rsidR="00BF4EDE" w:rsidRDefault="00BF4EDE" w:rsidP="00D459EC">
            <w:pPr>
              <w:jc w:val="center"/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Nach Bf/Awanst</w:t>
            </w:r>
          </w:p>
        </w:tc>
        <w:tc>
          <w:tcPr>
            <w:tcW w:w="1756" w:type="dxa"/>
          </w:tcPr>
          <w:p w14:paraId="1953689C" w14:textId="5A655461" w:rsidR="00BF4EDE" w:rsidRDefault="00BF4EDE" w:rsidP="00D459EC">
            <w:pPr>
              <w:jc w:val="center"/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Über (Via)/Verlauf</w:t>
            </w:r>
          </w:p>
        </w:tc>
        <w:tc>
          <w:tcPr>
            <w:tcW w:w="1756" w:type="dxa"/>
          </w:tcPr>
          <w:p w14:paraId="2FE0F2ED" w14:textId="7F0F34D4" w:rsidR="00BF4EDE" w:rsidRDefault="00BF4EDE" w:rsidP="00D459EC">
            <w:pPr>
              <w:jc w:val="center"/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Region/Korridor</w:t>
            </w:r>
          </w:p>
        </w:tc>
      </w:tr>
      <w:tr w:rsidR="00BF4EDE" w14:paraId="76EF4F25" w14:textId="77777777" w:rsidTr="00BF4EDE">
        <w:tc>
          <w:tcPr>
            <w:tcW w:w="1756" w:type="dxa"/>
          </w:tcPr>
          <w:p w14:paraId="672723E2" w14:textId="77777777" w:rsidR="00BF4EDE" w:rsidRDefault="00BF4EDE">
            <w:pPr>
              <w:rPr>
                <w:lang w:val="de-DE"/>
              </w:rPr>
            </w:pPr>
          </w:p>
          <w:p w14:paraId="703B3B64" w14:textId="77777777" w:rsidR="00BF4EDE" w:rsidRDefault="00BF4EDE">
            <w:pPr>
              <w:rPr>
                <w:lang w:val="de-DE"/>
              </w:rPr>
            </w:pPr>
          </w:p>
          <w:p w14:paraId="61E13378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178075FC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363B13E6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13771FBF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5C0996E9" w14:textId="77777777" w:rsidR="00BF4EDE" w:rsidRDefault="00BF4EDE">
            <w:pPr>
              <w:rPr>
                <w:lang w:val="de-DE"/>
              </w:rPr>
            </w:pPr>
          </w:p>
        </w:tc>
      </w:tr>
      <w:tr w:rsidR="00BF4EDE" w14:paraId="50F4F7D4" w14:textId="77777777" w:rsidTr="00BF4EDE">
        <w:tc>
          <w:tcPr>
            <w:tcW w:w="1756" w:type="dxa"/>
          </w:tcPr>
          <w:p w14:paraId="6C9F65CB" w14:textId="77777777" w:rsidR="00BF4EDE" w:rsidRDefault="00BF4EDE">
            <w:pPr>
              <w:rPr>
                <w:lang w:val="de-DE"/>
              </w:rPr>
            </w:pPr>
          </w:p>
          <w:p w14:paraId="7679D81E" w14:textId="77777777" w:rsidR="00BF4EDE" w:rsidRDefault="00BF4EDE">
            <w:pPr>
              <w:rPr>
                <w:lang w:val="de-DE"/>
              </w:rPr>
            </w:pPr>
          </w:p>
          <w:p w14:paraId="55BC2ADD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EC533D5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5E623A29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795E112E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8C60D32" w14:textId="77777777" w:rsidR="00BF4EDE" w:rsidRDefault="00BF4EDE">
            <w:pPr>
              <w:rPr>
                <w:lang w:val="de-DE"/>
              </w:rPr>
            </w:pPr>
          </w:p>
        </w:tc>
      </w:tr>
      <w:tr w:rsidR="00BF4EDE" w14:paraId="47DB4D72" w14:textId="77777777" w:rsidTr="00BF4EDE">
        <w:tc>
          <w:tcPr>
            <w:tcW w:w="1756" w:type="dxa"/>
          </w:tcPr>
          <w:p w14:paraId="3CE6CF94" w14:textId="77777777" w:rsidR="00BF4EDE" w:rsidRDefault="00BF4EDE">
            <w:pPr>
              <w:rPr>
                <w:lang w:val="de-DE"/>
              </w:rPr>
            </w:pPr>
          </w:p>
          <w:p w14:paraId="2A689DC7" w14:textId="77777777" w:rsidR="00BF4EDE" w:rsidRDefault="00BF4EDE">
            <w:pPr>
              <w:rPr>
                <w:lang w:val="de-DE"/>
              </w:rPr>
            </w:pPr>
          </w:p>
          <w:p w14:paraId="60D4507D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4C20A865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1BE9147E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57C3EB88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122F9E5F" w14:textId="77777777" w:rsidR="00BF4EDE" w:rsidRDefault="00BF4EDE">
            <w:pPr>
              <w:rPr>
                <w:lang w:val="de-DE"/>
              </w:rPr>
            </w:pPr>
          </w:p>
        </w:tc>
      </w:tr>
      <w:tr w:rsidR="00BF4EDE" w14:paraId="5F4F6C58" w14:textId="77777777" w:rsidTr="00BF4EDE">
        <w:tc>
          <w:tcPr>
            <w:tcW w:w="1756" w:type="dxa"/>
          </w:tcPr>
          <w:p w14:paraId="54D32862" w14:textId="77777777" w:rsidR="00BF4EDE" w:rsidRDefault="00BF4EDE">
            <w:pPr>
              <w:rPr>
                <w:lang w:val="de-DE"/>
              </w:rPr>
            </w:pPr>
          </w:p>
          <w:p w14:paraId="79A550D7" w14:textId="77777777" w:rsidR="00BF4EDE" w:rsidRDefault="00BF4EDE">
            <w:pPr>
              <w:rPr>
                <w:lang w:val="de-DE"/>
              </w:rPr>
            </w:pPr>
          </w:p>
          <w:p w14:paraId="4336EB53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CEEB1FC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5C2EDA6D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0C7E6530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67FC90E4" w14:textId="77777777" w:rsidR="00BF4EDE" w:rsidRDefault="00BF4EDE">
            <w:pPr>
              <w:rPr>
                <w:lang w:val="de-DE"/>
              </w:rPr>
            </w:pPr>
          </w:p>
        </w:tc>
      </w:tr>
      <w:tr w:rsidR="00BF4EDE" w14:paraId="1DD16DE8" w14:textId="77777777" w:rsidTr="00BF4EDE">
        <w:tc>
          <w:tcPr>
            <w:tcW w:w="1756" w:type="dxa"/>
          </w:tcPr>
          <w:p w14:paraId="6111AA5C" w14:textId="77777777" w:rsidR="00BF4EDE" w:rsidRDefault="00BF4EDE">
            <w:pPr>
              <w:rPr>
                <w:lang w:val="de-DE"/>
              </w:rPr>
            </w:pPr>
          </w:p>
          <w:p w14:paraId="6EAC3C23" w14:textId="77777777" w:rsidR="00BF4EDE" w:rsidRDefault="00BF4EDE">
            <w:pPr>
              <w:rPr>
                <w:lang w:val="de-DE"/>
              </w:rPr>
            </w:pPr>
          </w:p>
          <w:p w14:paraId="04FC4CEE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5E1FFB95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0C037B05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7C9313E7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316F81C0" w14:textId="77777777" w:rsidR="00BF4EDE" w:rsidRDefault="00BF4EDE">
            <w:pPr>
              <w:rPr>
                <w:lang w:val="de-DE"/>
              </w:rPr>
            </w:pPr>
          </w:p>
        </w:tc>
      </w:tr>
      <w:tr w:rsidR="00BF4EDE" w14:paraId="1F534470" w14:textId="77777777" w:rsidTr="00BF4EDE">
        <w:tc>
          <w:tcPr>
            <w:tcW w:w="1756" w:type="dxa"/>
          </w:tcPr>
          <w:p w14:paraId="2277F06C" w14:textId="77777777" w:rsidR="00BF4EDE" w:rsidRDefault="00BF4EDE">
            <w:pPr>
              <w:rPr>
                <w:lang w:val="de-DE"/>
              </w:rPr>
            </w:pPr>
          </w:p>
          <w:p w14:paraId="762FDAD7" w14:textId="77777777" w:rsidR="00BF4EDE" w:rsidRDefault="00BF4EDE">
            <w:pPr>
              <w:rPr>
                <w:lang w:val="de-DE"/>
              </w:rPr>
            </w:pPr>
          </w:p>
          <w:p w14:paraId="6071F6AF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0F118B0B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F0FD4F4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0D6951B6" w14:textId="77777777" w:rsidR="00BF4EDE" w:rsidRDefault="00BF4EDE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1C706805" w14:textId="77777777" w:rsidR="00BF4EDE" w:rsidRDefault="00BF4EDE">
            <w:pPr>
              <w:rPr>
                <w:lang w:val="de-DE"/>
              </w:rPr>
            </w:pPr>
          </w:p>
        </w:tc>
      </w:tr>
    </w:tbl>
    <w:p w14:paraId="2C884335" w14:textId="77777777" w:rsidR="00D459EC" w:rsidRDefault="00D459EC">
      <w:pPr>
        <w:rPr>
          <w:lang w:val="de-DE"/>
        </w:rPr>
      </w:pPr>
    </w:p>
    <w:p w14:paraId="72602A6B" w14:textId="77777777" w:rsidR="00D459EC" w:rsidRPr="00BF4EDE" w:rsidRDefault="00D459EC" w:rsidP="00D459EC">
      <w:pPr>
        <w:rPr>
          <w:b/>
          <w:bCs/>
          <w:u w:val="single"/>
          <w:lang w:val="de-DE"/>
        </w:rPr>
      </w:pPr>
      <w:r w:rsidRPr="00BF4EDE">
        <w:rPr>
          <w:b/>
          <w:bCs/>
          <w:u w:val="single"/>
          <w:lang w:val="de-DE"/>
        </w:rPr>
        <w:t>LA - WEST (rechtsrheinisch)</w:t>
      </w:r>
    </w:p>
    <w:tbl>
      <w:tblPr>
        <w:tblStyle w:val="Tabellenraster"/>
        <w:tblW w:w="0" w:type="auto"/>
        <w:tblInd w:w="38" w:type="dxa"/>
        <w:tblLook w:val="04A0" w:firstRow="1" w:lastRow="0" w:firstColumn="1" w:lastColumn="0" w:noHBand="0" w:noVBand="1"/>
      </w:tblPr>
      <w:tblGrid>
        <w:gridCol w:w="1704"/>
        <w:gridCol w:w="1708"/>
        <w:gridCol w:w="1708"/>
        <w:gridCol w:w="1722"/>
        <w:gridCol w:w="1750"/>
      </w:tblGrid>
      <w:tr w:rsidR="00D459EC" w14:paraId="74C80E86" w14:textId="77777777" w:rsidTr="00036FD5">
        <w:tc>
          <w:tcPr>
            <w:tcW w:w="1756" w:type="dxa"/>
          </w:tcPr>
          <w:p w14:paraId="6E483976" w14:textId="77777777" w:rsidR="00D459EC" w:rsidRDefault="00D459EC" w:rsidP="00036FD5">
            <w:pPr>
              <w:jc w:val="center"/>
              <w:rPr>
                <w:lang w:val="de-D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Strecken</w:t>
            </w: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-Nr.</w:t>
            </w:r>
          </w:p>
        </w:tc>
        <w:tc>
          <w:tcPr>
            <w:tcW w:w="1756" w:type="dxa"/>
          </w:tcPr>
          <w:p w14:paraId="63D167F7" w14:textId="77777777" w:rsidR="00D459EC" w:rsidRDefault="00D459EC" w:rsidP="00036FD5">
            <w:pPr>
              <w:jc w:val="center"/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Von Bf/Awanst</w:t>
            </w:r>
          </w:p>
        </w:tc>
        <w:tc>
          <w:tcPr>
            <w:tcW w:w="1756" w:type="dxa"/>
          </w:tcPr>
          <w:p w14:paraId="738E518F" w14:textId="77777777" w:rsidR="00D459EC" w:rsidRDefault="00D459EC" w:rsidP="00036FD5">
            <w:pPr>
              <w:jc w:val="center"/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Nach Bf/Awanst</w:t>
            </w:r>
          </w:p>
        </w:tc>
        <w:tc>
          <w:tcPr>
            <w:tcW w:w="1756" w:type="dxa"/>
          </w:tcPr>
          <w:p w14:paraId="35DBCB31" w14:textId="77777777" w:rsidR="00D459EC" w:rsidRDefault="00D459EC" w:rsidP="00036FD5">
            <w:pPr>
              <w:jc w:val="center"/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Über (Via)/Verlauf</w:t>
            </w:r>
          </w:p>
        </w:tc>
        <w:tc>
          <w:tcPr>
            <w:tcW w:w="1756" w:type="dxa"/>
          </w:tcPr>
          <w:p w14:paraId="4C0EF489" w14:textId="77777777" w:rsidR="00D459EC" w:rsidRDefault="00D459EC" w:rsidP="00036FD5">
            <w:pPr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Region/Korridor</w:t>
            </w:r>
          </w:p>
        </w:tc>
      </w:tr>
      <w:tr w:rsidR="00D459EC" w14:paraId="4A145D80" w14:textId="77777777" w:rsidTr="00036FD5">
        <w:tc>
          <w:tcPr>
            <w:tcW w:w="1756" w:type="dxa"/>
          </w:tcPr>
          <w:p w14:paraId="39E213F4" w14:textId="77777777" w:rsidR="00D459EC" w:rsidRDefault="00D459EC" w:rsidP="00036FD5">
            <w:pPr>
              <w:rPr>
                <w:lang w:val="de-DE"/>
              </w:rPr>
            </w:pPr>
          </w:p>
          <w:p w14:paraId="3124596C" w14:textId="77777777" w:rsidR="00D459EC" w:rsidRDefault="00D459EC" w:rsidP="00036FD5">
            <w:pPr>
              <w:rPr>
                <w:lang w:val="de-DE"/>
              </w:rPr>
            </w:pPr>
          </w:p>
          <w:p w14:paraId="5A875FA5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166D2DDC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7585207E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0F3C7E3C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1EC36C09" w14:textId="77777777" w:rsidR="00D459EC" w:rsidRDefault="00D459EC" w:rsidP="00036FD5">
            <w:pPr>
              <w:rPr>
                <w:lang w:val="de-DE"/>
              </w:rPr>
            </w:pPr>
          </w:p>
        </w:tc>
      </w:tr>
      <w:tr w:rsidR="00D459EC" w14:paraId="6A19528B" w14:textId="77777777" w:rsidTr="00036FD5">
        <w:tc>
          <w:tcPr>
            <w:tcW w:w="1756" w:type="dxa"/>
          </w:tcPr>
          <w:p w14:paraId="0A53D53D" w14:textId="77777777" w:rsidR="00D459EC" w:rsidRDefault="00D459EC" w:rsidP="00036FD5">
            <w:pPr>
              <w:rPr>
                <w:lang w:val="de-DE"/>
              </w:rPr>
            </w:pPr>
          </w:p>
          <w:p w14:paraId="4D28418D" w14:textId="77777777" w:rsidR="00D459EC" w:rsidRDefault="00D459EC" w:rsidP="00036FD5">
            <w:pPr>
              <w:rPr>
                <w:lang w:val="de-DE"/>
              </w:rPr>
            </w:pPr>
          </w:p>
          <w:p w14:paraId="1C67A780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4F9194D8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1F07F6EA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0F983DB0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5E8331C6" w14:textId="77777777" w:rsidR="00D459EC" w:rsidRDefault="00D459EC" w:rsidP="00036FD5">
            <w:pPr>
              <w:rPr>
                <w:lang w:val="de-DE"/>
              </w:rPr>
            </w:pPr>
          </w:p>
        </w:tc>
      </w:tr>
      <w:tr w:rsidR="00D459EC" w14:paraId="5E3458EC" w14:textId="77777777" w:rsidTr="00036FD5">
        <w:tc>
          <w:tcPr>
            <w:tcW w:w="1756" w:type="dxa"/>
          </w:tcPr>
          <w:p w14:paraId="688081A0" w14:textId="77777777" w:rsidR="00D459EC" w:rsidRDefault="00D459EC" w:rsidP="00036FD5">
            <w:pPr>
              <w:rPr>
                <w:lang w:val="de-DE"/>
              </w:rPr>
            </w:pPr>
          </w:p>
          <w:p w14:paraId="24F9BCE1" w14:textId="77777777" w:rsidR="00D459EC" w:rsidRDefault="00D459EC" w:rsidP="00036FD5">
            <w:pPr>
              <w:rPr>
                <w:lang w:val="de-DE"/>
              </w:rPr>
            </w:pPr>
          </w:p>
          <w:p w14:paraId="1BCFD0D8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0E8B9E6D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1D4978AB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6A6ED06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6CDFBBCB" w14:textId="77777777" w:rsidR="00D459EC" w:rsidRDefault="00D459EC" w:rsidP="00036FD5">
            <w:pPr>
              <w:rPr>
                <w:lang w:val="de-DE"/>
              </w:rPr>
            </w:pPr>
          </w:p>
        </w:tc>
      </w:tr>
      <w:tr w:rsidR="00D459EC" w14:paraId="5A049A13" w14:textId="77777777" w:rsidTr="00036FD5">
        <w:tc>
          <w:tcPr>
            <w:tcW w:w="1756" w:type="dxa"/>
          </w:tcPr>
          <w:p w14:paraId="19445172" w14:textId="77777777" w:rsidR="00D459EC" w:rsidRDefault="00D459EC" w:rsidP="00036FD5">
            <w:pPr>
              <w:rPr>
                <w:lang w:val="de-DE"/>
              </w:rPr>
            </w:pPr>
          </w:p>
          <w:p w14:paraId="6CF5319E" w14:textId="77777777" w:rsidR="00D459EC" w:rsidRDefault="00D459EC" w:rsidP="00036FD5">
            <w:pPr>
              <w:rPr>
                <w:lang w:val="de-DE"/>
              </w:rPr>
            </w:pPr>
          </w:p>
          <w:p w14:paraId="157D64E0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06939D33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68026D5D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402A7FB2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3971B39E" w14:textId="77777777" w:rsidR="00D459EC" w:rsidRDefault="00D459EC" w:rsidP="00036FD5">
            <w:pPr>
              <w:rPr>
                <w:lang w:val="de-DE"/>
              </w:rPr>
            </w:pPr>
          </w:p>
        </w:tc>
      </w:tr>
      <w:tr w:rsidR="00D459EC" w14:paraId="0ADCC7C1" w14:textId="77777777" w:rsidTr="00036FD5">
        <w:tc>
          <w:tcPr>
            <w:tcW w:w="1756" w:type="dxa"/>
          </w:tcPr>
          <w:p w14:paraId="7D97B765" w14:textId="77777777" w:rsidR="00D459EC" w:rsidRDefault="00D459EC" w:rsidP="00036FD5">
            <w:pPr>
              <w:rPr>
                <w:lang w:val="de-DE"/>
              </w:rPr>
            </w:pPr>
          </w:p>
          <w:p w14:paraId="40639E7E" w14:textId="77777777" w:rsidR="00D459EC" w:rsidRDefault="00D459EC" w:rsidP="00036FD5">
            <w:pPr>
              <w:rPr>
                <w:lang w:val="de-DE"/>
              </w:rPr>
            </w:pPr>
          </w:p>
          <w:p w14:paraId="48C42AE7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8AEC5AC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53E22496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5A264D0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62023CA1" w14:textId="77777777" w:rsidR="00D459EC" w:rsidRDefault="00D459EC" w:rsidP="00036FD5">
            <w:pPr>
              <w:rPr>
                <w:lang w:val="de-DE"/>
              </w:rPr>
            </w:pPr>
          </w:p>
        </w:tc>
      </w:tr>
      <w:tr w:rsidR="00D459EC" w14:paraId="78536D68" w14:textId="77777777" w:rsidTr="00036FD5">
        <w:tc>
          <w:tcPr>
            <w:tcW w:w="1756" w:type="dxa"/>
          </w:tcPr>
          <w:p w14:paraId="52E7F3BB" w14:textId="77777777" w:rsidR="00D459EC" w:rsidRDefault="00D459EC" w:rsidP="00036FD5">
            <w:pPr>
              <w:rPr>
                <w:lang w:val="de-DE"/>
              </w:rPr>
            </w:pPr>
          </w:p>
          <w:p w14:paraId="277E24C0" w14:textId="77777777" w:rsidR="00D459EC" w:rsidRDefault="00D459EC" w:rsidP="00036FD5">
            <w:pPr>
              <w:rPr>
                <w:lang w:val="de-DE"/>
              </w:rPr>
            </w:pPr>
          </w:p>
          <w:p w14:paraId="2D54AF18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4CE014A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0E1437FF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38B4E962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0F6A33D7" w14:textId="77777777" w:rsidR="00D459EC" w:rsidRDefault="00D459EC" w:rsidP="00036FD5">
            <w:pPr>
              <w:rPr>
                <w:lang w:val="de-DE"/>
              </w:rPr>
            </w:pPr>
          </w:p>
        </w:tc>
      </w:tr>
    </w:tbl>
    <w:p w14:paraId="7EEA2ECD" w14:textId="104FD199" w:rsidR="00D459EC" w:rsidRDefault="00D459EC">
      <w:pPr>
        <w:rPr>
          <w:lang w:val="de-DE"/>
        </w:rPr>
      </w:pPr>
    </w:p>
    <w:p w14:paraId="45383738" w14:textId="3F210D7B" w:rsidR="00BF4EDE" w:rsidRPr="00D459EC" w:rsidRDefault="00BF4EDE">
      <w:pPr>
        <w:rPr>
          <w:lang w:val="de-DE"/>
        </w:rPr>
      </w:pPr>
      <w:r w:rsidRPr="00BF4EDE">
        <w:rPr>
          <w:b/>
          <w:bCs/>
          <w:u w:val="single"/>
          <w:lang w:val="de-DE"/>
        </w:rPr>
        <w:t>LA – Süd</w:t>
      </w:r>
    </w:p>
    <w:tbl>
      <w:tblPr>
        <w:tblStyle w:val="Tabellenraster"/>
        <w:tblW w:w="0" w:type="auto"/>
        <w:tblInd w:w="38" w:type="dxa"/>
        <w:tblLook w:val="04A0" w:firstRow="1" w:lastRow="0" w:firstColumn="1" w:lastColumn="0" w:noHBand="0" w:noVBand="1"/>
      </w:tblPr>
      <w:tblGrid>
        <w:gridCol w:w="1704"/>
        <w:gridCol w:w="1708"/>
        <w:gridCol w:w="1708"/>
        <w:gridCol w:w="1722"/>
        <w:gridCol w:w="1750"/>
      </w:tblGrid>
      <w:tr w:rsidR="00BF4EDE" w14:paraId="3FB4BFB8" w14:textId="77777777" w:rsidTr="00036FD5">
        <w:tc>
          <w:tcPr>
            <w:tcW w:w="1756" w:type="dxa"/>
          </w:tcPr>
          <w:p w14:paraId="1174BA8A" w14:textId="58523915" w:rsidR="00BF4EDE" w:rsidRDefault="00BF4EDE" w:rsidP="00D459EC">
            <w:pPr>
              <w:jc w:val="center"/>
              <w:rPr>
                <w:lang w:val="de-D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Strecken</w:t>
            </w: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-Nr.</w:t>
            </w:r>
          </w:p>
        </w:tc>
        <w:tc>
          <w:tcPr>
            <w:tcW w:w="1756" w:type="dxa"/>
          </w:tcPr>
          <w:p w14:paraId="4624E9CB" w14:textId="1A63ADE1" w:rsidR="00BF4EDE" w:rsidRDefault="00BF4EDE" w:rsidP="00D459EC">
            <w:pPr>
              <w:jc w:val="center"/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Von Bf/Awanst</w:t>
            </w:r>
          </w:p>
        </w:tc>
        <w:tc>
          <w:tcPr>
            <w:tcW w:w="1756" w:type="dxa"/>
          </w:tcPr>
          <w:p w14:paraId="1129EA4A" w14:textId="7D125332" w:rsidR="00BF4EDE" w:rsidRDefault="00BF4EDE" w:rsidP="00D459EC">
            <w:pPr>
              <w:jc w:val="center"/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Nach Bf/Awanst</w:t>
            </w:r>
          </w:p>
        </w:tc>
        <w:tc>
          <w:tcPr>
            <w:tcW w:w="1756" w:type="dxa"/>
          </w:tcPr>
          <w:p w14:paraId="100DCEAF" w14:textId="430EA9CA" w:rsidR="00BF4EDE" w:rsidRDefault="00BF4EDE" w:rsidP="00D459EC">
            <w:pPr>
              <w:jc w:val="center"/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Über (Via)/Verlauf</w:t>
            </w:r>
          </w:p>
        </w:tc>
        <w:tc>
          <w:tcPr>
            <w:tcW w:w="1756" w:type="dxa"/>
          </w:tcPr>
          <w:p w14:paraId="7CBED315" w14:textId="77777777" w:rsidR="00BF4EDE" w:rsidRDefault="00BF4EDE" w:rsidP="00D459EC">
            <w:pPr>
              <w:jc w:val="center"/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Region/Korridor</w:t>
            </w:r>
          </w:p>
        </w:tc>
      </w:tr>
      <w:tr w:rsidR="00BF4EDE" w14:paraId="1A0FD09E" w14:textId="77777777" w:rsidTr="00036FD5">
        <w:tc>
          <w:tcPr>
            <w:tcW w:w="1756" w:type="dxa"/>
          </w:tcPr>
          <w:p w14:paraId="142BCFB0" w14:textId="77777777" w:rsidR="00BF4EDE" w:rsidRDefault="00BF4EDE" w:rsidP="00036FD5">
            <w:pPr>
              <w:rPr>
                <w:lang w:val="de-DE"/>
              </w:rPr>
            </w:pPr>
          </w:p>
          <w:p w14:paraId="1A5CEDCF" w14:textId="77777777" w:rsidR="00BF4EDE" w:rsidRDefault="00BF4EDE" w:rsidP="00036FD5">
            <w:pPr>
              <w:rPr>
                <w:lang w:val="de-DE"/>
              </w:rPr>
            </w:pPr>
          </w:p>
          <w:p w14:paraId="6FCB3E3E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631FD046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56860218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6E0B2570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3CA827E8" w14:textId="77777777" w:rsidR="00BF4EDE" w:rsidRDefault="00BF4EDE" w:rsidP="00036FD5">
            <w:pPr>
              <w:rPr>
                <w:lang w:val="de-DE"/>
              </w:rPr>
            </w:pPr>
          </w:p>
        </w:tc>
      </w:tr>
      <w:tr w:rsidR="00BF4EDE" w14:paraId="3B8F8180" w14:textId="77777777" w:rsidTr="00036FD5">
        <w:tc>
          <w:tcPr>
            <w:tcW w:w="1756" w:type="dxa"/>
          </w:tcPr>
          <w:p w14:paraId="6BC2EF00" w14:textId="77777777" w:rsidR="00BF4EDE" w:rsidRDefault="00BF4EDE" w:rsidP="00036FD5">
            <w:pPr>
              <w:rPr>
                <w:lang w:val="de-DE"/>
              </w:rPr>
            </w:pPr>
          </w:p>
          <w:p w14:paraId="17701539" w14:textId="77777777" w:rsidR="00BF4EDE" w:rsidRDefault="00BF4EDE" w:rsidP="00036FD5">
            <w:pPr>
              <w:rPr>
                <w:lang w:val="de-DE"/>
              </w:rPr>
            </w:pPr>
          </w:p>
          <w:p w14:paraId="3057B648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FF8B58F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7359FAC6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5DF6773D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53493BFF" w14:textId="77777777" w:rsidR="00BF4EDE" w:rsidRDefault="00BF4EDE" w:rsidP="00036FD5">
            <w:pPr>
              <w:rPr>
                <w:lang w:val="de-DE"/>
              </w:rPr>
            </w:pPr>
          </w:p>
        </w:tc>
      </w:tr>
      <w:tr w:rsidR="00BF4EDE" w14:paraId="36B38557" w14:textId="77777777" w:rsidTr="00036FD5">
        <w:tc>
          <w:tcPr>
            <w:tcW w:w="1756" w:type="dxa"/>
          </w:tcPr>
          <w:p w14:paraId="0B67D981" w14:textId="77777777" w:rsidR="00BF4EDE" w:rsidRDefault="00BF4EDE" w:rsidP="00036FD5">
            <w:pPr>
              <w:rPr>
                <w:lang w:val="de-DE"/>
              </w:rPr>
            </w:pPr>
          </w:p>
          <w:p w14:paraId="1504D476" w14:textId="77777777" w:rsidR="00BF4EDE" w:rsidRDefault="00BF4EDE" w:rsidP="00036FD5">
            <w:pPr>
              <w:rPr>
                <w:lang w:val="de-DE"/>
              </w:rPr>
            </w:pPr>
          </w:p>
          <w:p w14:paraId="2A0FE0B6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3E2C7E75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4BFC2E43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4879F6D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01FBDF56" w14:textId="77777777" w:rsidR="00BF4EDE" w:rsidRDefault="00BF4EDE" w:rsidP="00036FD5">
            <w:pPr>
              <w:rPr>
                <w:lang w:val="de-DE"/>
              </w:rPr>
            </w:pPr>
          </w:p>
        </w:tc>
      </w:tr>
      <w:tr w:rsidR="00BF4EDE" w14:paraId="2C6262E6" w14:textId="77777777" w:rsidTr="00036FD5">
        <w:tc>
          <w:tcPr>
            <w:tcW w:w="1756" w:type="dxa"/>
          </w:tcPr>
          <w:p w14:paraId="200F1CB2" w14:textId="77777777" w:rsidR="00BF4EDE" w:rsidRDefault="00BF4EDE" w:rsidP="00036FD5">
            <w:pPr>
              <w:rPr>
                <w:lang w:val="de-DE"/>
              </w:rPr>
            </w:pPr>
          </w:p>
          <w:p w14:paraId="3881C72A" w14:textId="77777777" w:rsidR="00BF4EDE" w:rsidRDefault="00BF4EDE" w:rsidP="00036FD5">
            <w:pPr>
              <w:rPr>
                <w:lang w:val="de-DE"/>
              </w:rPr>
            </w:pPr>
          </w:p>
          <w:p w14:paraId="7ECCAB15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0CCC3D58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1259FE10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1745BEB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07F71161" w14:textId="77777777" w:rsidR="00BF4EDE" w:rsidRDefault="00BF4EDE" w:rsidP="00036FD5">
            <w:pPr>
              <w:rPr>
                <w:lang w:val="de-DE"/>
              </w:rPr>
            </w:pPr>
          </w:p>
        </w:tc>
      </w:tr>
      <w:tr w:rsidR="00BF4EDE" w14:paraId="588FDA6A" w14:textId="77777777" w:rsidTr="00036FD5">
        <w:tc>
          <w:tcPr>
            <w:tcW w:w="1756" w:type="dxa"/>
          </w:tcPr>
          <w:p w14:paraId="5578CEEC" w14:textId="77777777" w:rsidR="00BF4EDE" w:rsidRDefault="00BF4EDE" w:rsidP="00036FD5">
            <w:pPr>
              <w:rPr>
                <w:lang w:val="de-DE"/>
              </w:rPr>
            </w:pPr>
          </w:p>
          <w:p w14:paraId="6BAFEAA7" w14:textId="77777777" w:rsidR="00BF4EDE" w:rsidRDefault="00BF4EDE" w:rsidP="00036FD5">
            <w:pPr>
              <w:rPr>
                <w:lang w:val="de-DE"/>
              </w:rPr>
            </w:pPr>
          </w:p>
          <w:p w14:paraId="16A70483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064C1BA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5468AF85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4F226EF0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7706BD0F" w14:textId="77777777" w:rsidR="00BF4EDE" w:rsidRDefault="00BF4EDE" w:rsidP="00036FD5">
            <w:pPr>
              <w:rPr>
                <w:lang w:val="de-DE"/>
              </w:rPr>
            </w:pPr>
          </w:p>
        </w:tc>
      </w:tr>
      <w:tr w:rsidR="00BF4EDE" w14:paraId="6B4B2326" w14:textId="77777777" w:rsidTr="00036FD5">
        <w:tc>
          <w:tcPr>
            <w:tcW w:w="1756" w:type="dxa"/>
          </w:tcPr>
          <w:p w14:paraId="08493F4D" w14:textId="77777777" w:rsidR="00BF4EDE" w:rsidRDefault="00BF4EDE" w:rsidP="00036FD5">
            <w:pPr>
              <w:rPr>
                <w:lang w:val="de-DE"/>
              </w:rPr>
            </w:pPr>
          </w:p>
          <w:p w14:paraId="1E927278" w14:textId="77777777" w:rsidR="00BF4EDE" w:rsidRDefault="00BF4EDE" w:rsidP="00036FD5">
            <w:pPr>
              <w:rPr>
                <w:lang w:val="de-DE"/>
              </w:rPr>
            </w:pPr>
          </w:p>
          <w:p w14:paraId="395B5E63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0140DF2D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30BE6158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12A935F4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00878D7A" w14:textId="77777777" w:rsidR="00BF4EDE" w:rsidRDefault="00BF4EDE" w:rsidP="00036FD5">
            <w:pPr>
              <w:rPr>
                <w:lang w:val="de-DE"/>
              </w:rPr>
            </w:pPr>
          </w:p>
        </w:tc>
      </w:tr>
    </w:tbl>
    <w:p w14:paraId="0D6E1EDC" w14:textId="77777777" w:rsidR="00D459EC" w:rsidRDefault="00D459EC">
      <w:pPr>
        <w:rPr>
          <w:lang w:val="de-DE"/>
        </w:rPr>
      </w:pPr>
    </w:p>
    <w:p w14:paraId="08E79177" w14:textId="7D0E17FA" w:rsidR="00BF4EDE" w:rsidRPr="00BF4EDE" w:rsidRDefault="00BF4EDE">
      <w:pPr>
        <w:rPr>
          <w:b/>
          <w:bCs/>
          <w:u w:val="single"/>
          <w:lang w:val="de-DE"/>
        </w:rPr>
      </w:pPr>
      <w:r w:rsidRPr="00BF4EDE">
        <w:rPr>
          <w:b/>
          <w:bCs/>
          <w:u w:val="single"/>
          <w:lang w:val="de-DE"/>
        </w:rPr>
        <w:t>LA – Ost</w:t>
      </w:r>
    </w:p>
    <w:tbl>
      <w:tblPr>
        <w:tblStyle w:val="Tabellenraster"/>
        <w:tblW w:w="0" w:type="auto"/>
        <w:tblInd w:w="38" w:type="dxa"/>
        <w:tblLook w:val="04A0" w:firstRow="1" w:lastRow="0" w:firstColumn="1" w:lastColumn="0" w:noHBand="0" w:noVBand="1"/>
      </w:tblPr>
      <w:tblGrid>
        <w:gridCol w:w="1704"/>
        <w:gridCol w:w="1708"/>
        <w:gridCol w:w="1708"/>
        <w:gridCol w:w="1722"/>
        <w:gridCol w:w="1750"/>
      </w:tblGrid>
      <w:tr w:rsidR="00BF4EDE" w14:paraId="649E86BA" w14:textId="77777777" w:rsidTr="00036FD5">
        <w:tc>
          <w:tcPr>
            <w:tcW w:w="1756" w:type="dxa"/>
          </w:tcPr>
          <w:p w14:paraId="7D08C685" w14:textId="77777777" w:rsidR="00BF4EDE" w:rsidRDefault="00BF4EDE" w:rsidP="00D459EC">
            <w:pPr>
              <w:jc w:val="center"/>
              <w:rPr>
                <w:lang w:val="de-D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Strecken</w:t>
            </w: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-Nr.</w:t>
            </w:r>
          </w:p>
        </w:tc>
        <w:tc>
          <w:tcPr>
            <w:tcW w:w="1756" w:type="dxa"/>
          </w:tcPr>
          <w:p w14:paraId="54B4D83F" w14:textId="7C3C65B0" w:rsidR="00BF4EDE" w:rsidRDefault="00BF4EDE" w:rsidP="00D459EC">
            <w:pPr>
              <w:jc w:val="center"/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Von Bf/Awanst</w:t>
            </w:r>
          </w:p>
        </w:tc>
        <w:tc>
          <w:tcPr>
            <w:tcW w:w="1756" w:type="dxa"/>
          </w:tcPr>
          <w:p w14:paraId="38D8D383" w14:textId="34160F1E" w:rsidR="00BF4EDE" w:rsidRDefault="00BF4EDE" w:rsidP="00D459EC">
            <w:pPr>
              <w:jc w:val="center"/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Nach Bf/Awanst</w:t>
            </w:r>
          </w:p>
        </w:tc>
        <w:tc>
          <w:tcPr>
            <w:tcW w:w="1756" w:type="dxa"/>
          </w:tcPr>
          <w:p w14:paraId="71370E45" w14:textId="4D4EC73E" w:rsidR="00BF4EDE" w:rsidRDefault="00BF4EDE" w:rsidP="00D459EC">
            <w:pPr>
              <w:jc w:val="center"/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Über (Via)/Verlauf</w:t>
            </w:r>
          </w:p>
        </w:tc>
        <w:tc>
          <w:tcPr>
            <w:tcW w:w="1756" w:type="dxa"/>
          </w:tcPr>
          <w:p w14:paraId="682B6A6B" w14:textId="77777777" w:rsidR="00BF4EDE" w:rsidRDefault="00BF4EDE" w:rsidP="00D459EC">
            <w:pPr>
              <w:jc w:val="center"/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Region/Korridor</w:t>
            </w:r>
          </w:p>
        </w:tc>
      </w:tr>
      <w:tr w:rsidR="00BF4EDE" w14:paraId="0915AF52" w14:textId="77777777" w:rsidTr="00036FD5">
        <w:tc>
          <w:tcPr>
            <w:tcW w:w="1756" w:type="dxa"/>
          </w:tcPr>
          <w:p w14:paraId="30A37114" w14:textId="77777777" w:rsidR="00BF4EDE" w:rsidRDefault="00BF4EDE" w:rsidP="00036FD5">
            <w:pPr>
              <w:rPr>
                <w:lang w:val="de-DE"/>
              </w:rPr>
            </w:pPr>
          </w:p>
          <w:p w14:paraId="3387D45B" w14:textId="77777777" w:rsidR="00BF4EDE" w:rsidRDefault="00BF4EDE" w:rsidP="00036FD5">
            <w:pPr>
              <w:rPr>
                <w:lang w:val="de-DE"/>
              </w:rPr>
            </w:pPr>
          </w:p>
          <w:p w14:paraId="0935C823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6F4B9F35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4327B2CF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65038118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527C6403" w14:textId="77777777" w:rsidR="00BF4EDE" w:rsidRDefault="00BF4EDE" w:rsidP="00036FD5">
            <w:pPr>
              <w:rPr>
                <w:lang w:val="de-DE"/>
              </w:rPr>
            </w:pPr>
          </w:p>
        </w:tc>
      </w:tr>
      <w:tr w:rsidR="00BF4EDE" w14:paraId="2621842B" w14:textId="77777777" w:rsidTr="00036FD5">
        <w:tc>
          <w:tcPr>
            <w:tcW w:w="1756" w:type="dxa"/>
          </w:tcPr>
          <w:p w14:paraId="1FF3834E" w14:textId="77777777" w:rsidR="00BF4EDE" w:rsidRDefault="00BF4EDE" w:rsidP="00036FD5">
            <w:pPr>
              <w:rPr>
                <w:lang w:val="de-DE"/>
              </w:rPr>
            </w:pPr>
          </w:p>
          <w:p w14:paraId="47C7F29C" w14:textId="77777777" w:rsidR="00BF4EDE" w:rsidRDefault="00BF4EDE" w:rsidP="00036FD5">
            <w:pPr>
              <w:rPr>
                <w:lang w:val="de-DE"/>
              </w:rPr>
            </w:pPr>
          </w:p>
          <w:p w14:paraId="5C0108BF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EB9772E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1C1DF9DA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4506E761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34E73D25" w14:textId="77777777" w:rsidR="00BF4EDE" w:rsidRDefault="00BF4EDE" w:rsidP="00036FD5">
            <w:pPr>
              <w:rPr>
                <w:lang w:val="de-DE"/>
              </w:rPr>
            </w:pPr>
          </w:p>
        </w:tc>
      </w:tr>
      <w:tr w:rsidR="00BF4EDE" w14:paraId="7CE89F72" w14:textId="77777777" w:rsidTr="00036FD5">
        <w:tc>
          <w:tcPr>
            <w:tcW w:w="1756" w:type="dxa"/>
          </w:tcPr>
          <w:p w14:paraId="6ED82349" w14:textId="77777777" w:rsidR="00BF4EDE" w:rsidRDefault="00BF4EDE" w:rsidP="00036FD5">
            <w:pPr>
              <w:rPr>
                <w:lang w:val="de-DE"/>
              </w:rPr>
            </w:pPr>
          </w:p>
          <w:p w14:paraId="61A8EEF2" w14:textId="77777777" w:rsidR="00BF4EDE" w:rsidRDefault="00BF4EDE" w:rsidP="00036FD5">
            <w:pPr>
              <w:rPr>
                <w:lang w:val="de-DE"/>
              </w:rPr>
            </w:pPr>
          </w:p>
          <w:p w14:paraId="74CE942A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3416F7C9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702C9C7A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7A7BF8F1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010A22E0" w14:textId="77777777" w:rsidR="00BF4EDE" w:rsidRDefault="00BF4EDE" w:rsidP="00036FD5">
            <w:pPr>
              <w:rPr>
                <w:lang w:val="de-DE"/>
              </w:rPr>
            </w:pPr>
          </w:p>
        </w:tc>
      </w:tr>
      <w:tr w:rsidR="00BF4EDE" w14:paraId="13933063" w14:textId="77777777" w:rsidTr="00036FD5">
        <w:tc>
          <w:tcPr>
            <w:tcW w:w="1756" w:type="dxa"/>
          </w:tcPr>
          <w:p w14:paraId="0339E1D6" w14:textId="77777777" w:rsidR="00BF4EDE" w:rsidRDefault="00BF4EDE" w:rsidP="00036FD5">
            <w:pPr>
              <w:rPr>
                <w:lang w:val="de-DE"/>
              </w:rPr>
            </w:pPr>
          </w:p>
          <w:p w14:paraId="42373047" w14:textId="77777777" w:rsidR="00BF4EDE" w:rsidRDefault="00BF4EDE" w:rsidP="00036FD5">
            <w:pPr>
              <w:rPr>
                <w:lang w:val="de-DE"/>
              </w:rPr>
            </w:pPr>
          </w:p>
          <w:p w14:paraId="5E9992B3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449DD391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75CA39CA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6A17EB99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32B6381B" w14:textId="77777777" w:rsidR="00BF4EDE" w:rsidRDefault="00BF4EDE" w:rsidP="00036FD5">
            <w:pPr>
              <w:rPr>
                <w:lang w:val="de-DE"/>
              </w:rPr>
            </w:pPr>
          </w:p>
        </w:tc>
      </w:tr>
      <w:tr w:rsidR="00BF4EDE" w14:paraId="6833E6A2" w14:textId="77777777" w:rsidTr="00036FD5">
        <w:tc>
          <w:tcPr>
            <w:tcW w:w="1756" w:type="dxa"/>
          </w:tcPr>
          <w:p w14:paraId="10B411DF" w14:textId="77777777" w:rsidR="00BF4EDE" w:rsidRDefault="00BF4EDE" w:rsidP="00036FD5">
            <w:pPr>
              <w:rPr>
                <w:lang w:val="de-DE"/>
              </w:rPr>
            </w:pPr>
          </w:p>
          <w:p w14:paraId="7D2818B0" w14:textId="77777777" w:rsidR="00BF4EDE" w:rsidRDefault="00BF4EDE" w:rsidP="00036FD5">
            <w:pPr>
              <w:rPr>
                <w:lang w:val="de-DE"/>
              </w:rPr>
            </w:pPr>
          </w:p>
          <w:p w14:paraId="671E4B8F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1045ABF5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5BE284E8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1C11AD3F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6D30121D" w14:textId="77777777" w:rsidR="00BF4EDE" w:rsidRDefault="00BF4EDE" w:rsidP="00036FD5">
            <w:pPr>
              <w:rPr>
                <w:lang w:val="de-DE"/>
              </w:rPr>
            </w:pPr>
          </w:p>
        </w:tc>
      </w:tr>
      <w:tr w:rsidR="00BF4EDE" w14:paraId="2441AD2C" w14:textId="77777777" w:rsidTr="00036FD5">
        <w:tc>
          <w:tcPr>
            <w:tcW w:w="1756" w:type="dxa"/>
          </w:tcPr>
          <w:p w14:paraId="5A46BE17" w14:textId="77777777" w:rsidR="00BF4EDE" w:rsidRDefault="00BF4EDE" w:rsidP="00036FD5">
            <w:pPr>
              <w:rPr>
                <w:lang w:val="de-DE"/>
              </w:rPr>
            </w:pPr>
          </w:p>
          <w:p w14:paraId="18E996C6" w14:textId="77777777" w:rsidR="00BF4EDE" w:rsidRDefault="00BF4EDE" w:rsidP="00036FD5">
            <w:pPr>
              <w:rPr>
                <w:lang w:val="de-DE"/>
              </w:rPr>
            </w:pPr>
          </w:p>
          <w:p w14:paraId="31EC07A4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46EDFA11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329F2FB3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1FF5B17B" w14:textId="77777777" w:rsidR="00BF4EDE" w:rsidRDefault="00BF4EDE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FA69227" w14:textId="77777777" w:rsidR="00BF4EDE" w:rsidRDefault="00BF4EDE" w:rsidP="00036FD5">
            <w:pPr>
              <w:rPr>
                <w:lang w:val="de-DE"/>
              </w:rPr>
            </w:pPr>
          </w:p>
        </w:tc>
      </w:tr>
    </w:tbl>
    <w:p w14:paraId="25FCBD83" w14:textId="4461275C" w:rsidR="00BF4EDE" w:rsidRDefault="00BF4EDE">
      <w:pPr>
        <w:rPr>
          <w:lang w:val="de-DE"/>
        </w:rPr>
      </w:pPr>
    </w:p>
    <w:p w14:paraId="42CBA9B1" w14:textId="77D3708E" w:rsidR="00BF4EDE" w:rsidRDefault="00D459EC">
      <w:pPr>
        <w:rPr>
          <w:b/>
          <w:bCs/>
          <w:u w:val="single"/>
          <w:lang w:val="de-DE"/>
        </w:rPr>
      </w:pPr>
      <w:r w:rsidRPr="00D459EC">
        <w:rPr>
          <w:b/>
          <w:bCs/>
          <w:u w:val="single"/>
          <w:lang w:val="de-DE"/>
        </w:rPr>
        <w:t xml:space="preserve">LA </w:t>
      </w:r>
      <w:r>
        <w:rPr>
          <w:b/>
          <w:bCs/>
          <w:u w:val="single"/>
          <w:lang w:val="de-DE"/>
        </w:rPr>
        <w:t>–</w:t>
      </w:r>
      <w:r w:rsidRPr="00D459EC">
        <w:rPr>
          <w:b/>
          <w:bCs/>
          <w:u w:val="single"/>
          <w:lang w:val="de-DE"/>
        </w:rPr>
        <w:t xml:space="preserve"> Mitte</w:t>
      </w:r>
    </w:p>
    <w:tbl>
      <w:tblPr>
        <w:tblStyle w:val="Tabellenraster"/>
        <w:tblW w:w="0" w:type="auto"/>
        <w:tblInd w:w="38" w:type="dxa"/>
        <w:tblLook w:val="04A0" w:firstRow="1" w:lastRow="0" w:firstColumn="1" w:lastColumn="0" w:noHBand="0" w:noVBand="1"/>
      </w:tblPr>
      <w:tblGrid>
        <w:gridCol w:w="1704"/>
        <w:gridCol w:w="1708"/>
        <w:gridCol w:w="1708"/>
        <w:gridCol w:w="1722"/>
        <w:gridCol w:w="1750"/>
      </w:tblGrid>
      <w:tr w:rsidR="00D459EC" w14:paraId="2ACA73A8" w14:textId="77777777" w:rsidTr="00036FD5">
        <w:tc>
          <w:tcPr>
            <w:tcW w:w="1756" w:type="dxa"/>
          </w:tcPr>
          <w:p w14:paraId="0591ED87" w14:textId="77777777" w:rsidR="00D459EC" w:rsidRDefault="00D459EC" w:rsidP="00D459EC">
            <w:pPr>
              <w:jc w:val="center"/>
              <w:rPr>
                <w:lang w:val="de-D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Strecken</w:t>
            </w: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-Nr.</w:t>
            </w:r>
          </w:p>
        </w:tc>
        <w:tc>
          <w:tcPr>
            <w:tcW w:w="1756" w:type="dxa"/>
          </w:tcPr>
          <w:p w14:paraId="4A520F50" w14:textId="623E6B17" w:rsidR="00D459EC" w:rsidRDefault="00D459EC" w:rsidP="00D459EC">
            <w:pPr>
              <w:jc w:val="center"/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Von Bf/Awanst</w:t>
            </w:r>
          </w:p>
        </w:tc>
        <w:tc>
          <w:tcPr>
            <w:tcW w:w="1756" w:type="dxa"/>
          </w:tcPr>
          <w:p w14:paraId="49223D8A" w14:textId="0F9F3BD5" w:rsidR="00D459EC" w:rsidRDefault="00D459EC" w:rsidP="00D459EC">
            <w:pPr>
              <w:jc w:val="center"/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Nach Bf/Awanst</w:t>
            </w:r>
          </w:p>
        </w:tc>
        <w:tc>
          <w:tcPr>
            <w:tcW w:w="1756" w:type="dxa"/>
          </w:tcPr>
          <w:p w14:paraId="419FA9EE" w14:textId="6AC71220" w:rsidR="00D459EC" w:rsidRDefault="00D459EC" w:rsidP="00D459EC">
            <w:pPr>
              <w:jc w:val="center"/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Über (Via)/Verlauf</w:t>
            </w:r>
          </w:p>
        </w:tc>
        <w:tc>
          <w:tcPr>
            <w:tcW w:w="1756" w:type="dxa"/>
          </w:tcPr>
          <w:p w14:paraId="2546DE4A" w14:textId="77777777" w:rsidR="00D459EC" w:rsidRDefault="00D459EC" w:rsidP="00D459EC">
            <w:pPr>
              <w:jc w:val="center"/>
              <w:rPr>
                <w:lang w:val="de-DE"/>
              </w:rPr>
            </w:pPr>
            <w:r w:rsidRPr="00A82823">
              <w:rPr>
                <w:rFonts w:ascii="Arial" w:hAnsi="Arial" w:cs="Arial"/>
                <w:b/>
                <w:bCs/>
                <w:sz w:val="19"/>
                <w:szCs w:val="19"/>
                <w:lang w:val="de-DE"/>
              </w:rPr>
              <w:t>Region/Korridor</w:t>
            </w:r>
          </w:p>
        </w:tc>
      </w:tr>
      <w:tr w:rsidR="00D459EC" w14:paraId="66A9612B" w14:textId="77777777" w:rsidTr="00036FD5">
        <w:tc>
          <w:tcPr>
            <w:tcW w:w="1756" w:type="dxa"/>
          </w:tcPr>
          <w:p w14:paraId="33C3C568" w14:textId="77777777" w:rsidR="00D459EC" w:rsidRDefault="00D459EC" w:rsidP="00036FD5">
            <w:pPr>
              <w:rPr>
                <w:lang w:val="de-DE"/>
              </w:rPr>
            </w:pPr>
          </w:p>
          <w:p w14:paraId="7878E44B" w14:textId="77777777" w:rsidR="00D459EC" w:rsidRDefault="00D459EC" w:rsidP="00036FD5">
            <w:pPr>
              <w:rPr>
                <w:lang w:val="de-DE"/>
              </w:rPr>
            </w:pPr>
          </w:p>
          <w:p w14:paraId="50DB1651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7FF4120A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51650A0F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C3FC82D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5EF4150" w14:textId="77777777" w:rsidR="00D459EC" w:rsidRDefault="00D459EC" w:rsidP="00036FD5">
            <w:pPr>
              <w:rPr>
                <w:lang w:val="de-DE"/>
              </w:rPr>
            </w:pPr>
          </w:p>
        </w:tc>
      </w:tr>
      <w:tr w:rsidR="00D459EC" w14:paraId="71FE2764" w14:textId="77777777" w:rsidTr="00036FD5">
        <w:tc>
          <w:tcPr>
            <w:tcW w:w="1756" w:type="dxa"/>
          </w:tcPr>
          <w:p w14:paraId="0B0196ED" w14:textId="77777777" w:rsidR="00D459EC" w:rsidRDefault="00D459EC" w:rsidP="00036FD5">
            <w:pPr>
              <w:rPr>
                <w:lang w:val="de-DE"/>
              </w:rPr>
            </w:pPr>
          </w:p>
          <w:p w14:paraId="5707AF94" w14:textId="77777777" w:rsidR="00D459EC" w:rsidRDefault="00D459EC" w:rsidP="00036FD5">
            <w:pPr>
              <w:rPr>
                <w:lang w:val="de-DE"/>
              </w:rPr>
            </w:pPr>
          </w:p>
          <w:p w14:paraId="5CE7A46B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3D9B8D0A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137E8F41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794A6330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35CC1995" w14:textId="77777777" w:rsidR="00D459EC" w:rsidRDefault="00D459EC" w:rsidP="00036FD5">
            <w:pPr>
              <w:rPr>
                <w:lang w:val="de-DE"/>
              </w:rPr>
            </w:pPr>
          </w:p>
        </w:tc>
      </w:tr>
      <w:tr w:rsidR="00D459EC" w14:paraId="684B4D40" w14:textId="77777777" w:rsidTr="00036FD5">
        <w:tc>
          <w:tcPr>
            <w:tcW w:w="1756" w:type="dxa"/>
          </w:tcPr>
          <w:p w14:paraId="3E3A255C" w14:textId="77777777" w:rsidR="00D459EC" w:rsidRDefault="00D459EC" w:rsidP="00036FD5">
            <w:pPr>
              <w:rPr>
                <w:lang w:val="de-DE"/>
              </w:rPr>
            </w:pPr>
          </w:p>
          <w:p w14:paraId="57B801FA" w14:textId="77777777" w:rsidR="00D459EC" w:rsidRDefault="00D459EC" w:rsidP="00036FD5">
            <w:pPr>
              <w:rPr>
                <w:lang w:val="de-DE"/>
              </w:rPr>
            </w:pPr>
          </w:p>
          <w:p w14:paraId="4930BF91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6E31FF28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0F168770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6E56885C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08BA25DD" w14:textId="77777777" w:rsidR="00D459EC" w:rsidRDefault="00D459EC" w:rsidP="00036FD5">
            <w:pPr>
              <w:rPr>
                <w:lang w:val="de-DE"/>
              </w:rPr>
            </w:pPr>
          </w:p>
        </w:tc>
      </w:tr>
      <w:tr w:rsidR="00D459EC" w14:paraId="2B4CF4C2" w14:textId="77777777" w:rsidTr="00036FD5">
        <w:tc>
          <w:tcPr>
            <w:tcW w:w="1756" w:type="dxa"/>
          </w:tcPr>
          <w:p w14:paraId="2BDF7268" w14:textId="77777777" w:rsidR="00D459EC" w:rsidRDefault="00D459EC" w:rsidP="00036FD5">
            <w:pPr>
              <w:rPr>
                <w:lang w:val="de-DE"/>
              </w:rPr>
            </w:pPr>
          </w:p>
          <w:p w14:paraId="3634D7AC" w14:textId="77777777" w:rsidR="00D459EC" w:rsidRDefault="00D459EC" w:rsidP="00036FD5">
            <w:pPr>
              <w:rPr>
                <w:lang w:val="de-DE"/>
              </w:rPr>
            </w:pPr>
          </w:p>
          <w:p w14:paraId="2442BDCC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F780C8F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B868E6F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641312E9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4AC965A3" w14:textId="77777777" w:rsidR="00D459EC" w:rsidRDefault="00D459EC" w:rsidP="00036FD5">
            <w:pPr>
              <w:rPr>
                <w:lang w:val="de-DE"/>
              </w:rPr>
            </w:pPr>
          </w:p>
        </w:tc>
      </w:tr>
      <w:tr w:rsidR="00D459EC" w14:paraId="59A51620" w14:textId="77777777" w:rsidTr="00036FD5">
        <w:tc>
          <w:tcPr>
            <w:tcW w:w="1756" w:type="dxa"/>
          </w:tcPr>
          <w:p w14:paraId="42568873" w14:textId="77777777" w:rsidR="00D459EC" w:rsidRDefault="00D459EC" w:rsidP="00036FD5">
            <w:pPr>
              <w:rPr>
                <w:lang w:val="de-DE"/>
              </w:rPr>
            </w:pPr>
          </w:p>
          <w:p w14:paraId="0CBD72AE" w14:textId="77777777" w:rsidR="00D459EC" w:rsidRDefault="00D459EC" w:rsidP="00036FD5">
            <w:pPr>
              <w:rPr>
                <w:lang w:val="de-DE"/>
              </w:rPr>
            </w:pPr>
          </w:p>
          <w:p w14:paraId="5AE53AF3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7136FE5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FB86215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4F979AD1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061B1FF1" w14:textId="77777777" w:rsidR="00D459EC" w:rsidRDefault="00D459EC" w:rsidP="00036FD5">
            <w:pPr>
              <w:rPr>
                <w:lang w:val="de-DE"/>
              </w:rPr>
            </w:pPr>
          </w:p>
        </w:tc>
      </w:tr>
      <w:tr w:rsidR="00D459EC" w14:paraId="115A672B" w14:textId="77777777" w:rsidTr="00036FD5">
        <w:tc>
          <w:tcPr>
            <w:tcW w:w="1756" w:type="dxa"/>
          </w:tcPr>
          <w:p w14:paraId="2D4E9E98" w14:textId="77777777" w:rsidR="00D459EC" w:rsidRDefault="00D459EC" w:rsidP="00036FD5">
            <w:pPr>
              <w:rPr>
                <w:lang w:val="de-DE"/>
              </w:rPr>
            </w:pPr>
          </w:p>
          <w:p w14:paraId="3C27064F" w14:textId="77777777" w:rsidR="00D459EC" w:rsidRDefault="00D459EC" w:rsidP="00036FD5">
            <w:pPr>
              <w:rPr>
                <w:lang w:val="de-DE"/>
              </w:rPr>
            </w:pPr>
          </w:p>
          <w:p w14:paraId="4029DD6A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212007BF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64D5F4DD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7F1FB140" w14:textId="77777777" w:rsidR="00D459EC" w:rsidRDefault="00D459EC" w:rsidP="00036FD5">
            <w:pPr>
              <w:rPr>
                <w:lang w:val="de-DE"/>
              </w:rPr>
            </w:pPr>
          </w:p>
        </w:tc>
        <w:tc>
          <w:tcPr>
            <w:tcW w:w="1756" w:type="dxa"/>
          </w:tcPr>
          <w:p w14:paraId="7DDFE4D3" w14:textId="77777777" w:rsidR="00D459EC" w:rsidRDefault="00D459EC" w:rsidP="00036FD5">
            <w:pPr>
              <w:rPr>
                <w:lang w:val="de-DE"/>
              </w:rPr>
            </w:pPr>
          </w:p>
        </w:tc>
      </w:tr>
    </w:tbl>
    <w:p w14:paraId="6B24E406" w14:textId="77777777" w:rsidR="00D459EC" w:rsidRDefault="00D459EC">
      <w:pPr>
        <w:rPr>
          <w:b/>
          <w:bCs/>
          <w:u w:val="single"/>
          <w:lang w:val="de-DE"/>
        </w:rPr>
      </w:pPr>
    </w:p>
    <w:p w14:paraId="0223C2C1" w14:textId="77777777" w:rsidR="00D459EC" w:rsidRPr="00D459EC" w:rsidRDefault="00D459EC">
      <w:pPr>
        <w:rPr>
          <w:b/>
          <w:bCs/>
          <w:u w:val="single"/>
          <w:lang w:val="de-DE"/>
        </w:rPr>
      </w:pPr>
    </w:p>
    <w:p w14:paraId="33D89FFA" w14:textId="77777777" w:rsidR="00C70463" w:rsidRPr="00BF4EDE" w:rsidRDefault="00505B79">
      <w:pPr>
        <w:rPr>
          <w:b/>
          <w:bCs/>
          <w:u w:val="single"/>
          <w:lang w:val="de-DE"/>
        </w:rPr>
      </w:pPr>
      <w:r w:rsidRPr="00BF4EDE">
        <w:rPr>
          <w:b/>
          <w:bCs/>
          <w:u w:val="single"/>
          <w:lang w:val="de-DE"/>
        </w:rPr>
        <w:t>Hinweis / Gültigkeit</w:t>
      </w:r>
    </w:p>
    <w:p w14:paraId="187DF8B0" w14:textId="77777777" w:rsidR="00C70463" w:rsidRPr="00FB3D19" w:rsidRDefault="00C70463">
      <w:pPr>
        <w:rPr>
          <w:lang w:val="de-DE"/>
        </w:rPr>
      </w:pPr>
    </w:p>
    <w:p w14:paraId="33BA3AA0" w14:textId="5CB943BD" w:rsidR="00C70463" w:rsidRPr="00D459EC" w:rsidRDefault="00505B79">
      <w:pPr>
        <w:rPr>
          <w:b/>
          <w:bCs/>
          <w:lang w:val="de-DE"/>
        </w:rPr>
      </w:pPr>
      <w:r w:rsidRPr="00D459EC">
        <w:rPr>
          <w:b/>
          <w:bCs/>
          <w:lang w:val="de-DE"/>
        </w:rPr>
        <w:t xml:space="preserve">Dieser Nachweis bildet den Stand </w:t>
      </w:r>
      <w:r w:rsidR="00D459EC">
        <w:rPr>
          <w:b/>
          <w:bCs/>
          <w:lang w:val="de-DE"/>
        </w:rPr>
        <w:t>(</w:t>
      </w:r>
      <w:r w:rsidR="00BF4EDE" w:rsidRPr="00D459EC">
        <w:rPr>
          <w:b/>
          <w:bCs/>
          <w:highlight w:val="yellow"/>
          <w:lang w:val="de-DE"/>
        </w:rPr>
        <w:t>Datum</w:t>
      </w:r>
      <w:r w:rsidR="00D459EC">
        <w:rPr>
          <w:b/>
          <w:bCs/>
          <w:lang w:val="de-DE"/>
        </w:rPr>
        <w:t>)</w:t>
      </w:r>
      <w:r w:rsidRPr="00D459EC">
        <w:rPr>
          <w:b/>
          <w:bCs/>
          <w:lang w:val="de-DE"/>
        </w:rPr>
        <w:t xml:space="preserve"> ab und ist als Übersicht der von mir erworbenen Streckenkenntnis gemäß den genannten Regelwerken zu verstehen.</w:t>
      </w:r>
    </w:p>
    <w:p w14:paraId="0A67D8EE" w14:textId="77777777" w:rsidR="00C70463" w:rsidRPr="00FB3D19" w:rsidRDefault="00C70463">
      <w:pPr>
        <w:rPr>
          <w:lang w:val="de-DE"/>
        </w:rPr>
      </w:pPr>
    </w:p>
    <w:p w14:paraId="4CF9DCE8" w14:textId="77777777" w:rsidR="00C70463" w:rsidRDefault="00505B79">
      <w:r>
        <w:t>Ort/Datum: ________________________________</w:t>
      </w:r>
    </w:p>
    <w:p w14:paraId="289C7DD5" w14:textId="77777777" w:rsidR="00C70463" w:rsidRDefault="00C70463"/>
    <w:p w14:paraId="16942E25" w14:textId="77777777" w:rsidR="00C70463" w:rsidRDefault="00505B79">
      <w:r>
        <w:t>Unterschrift: ________________________________</w:t>
      </w:r>
    </w:p>
    <w:p w14:paraId="4DBB0C25" w14:textId="77777777" w:rsidR="00C70463" w:rsidRDefault="00C70463"/>
    <w:p w14:paraId="4009927E" w14:textId="77777777" w:rsidR="00C70463" w:rsidRDefault="00C70463"/>
    <w:sectPr w:rsidR="00C70463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DCBB0" w14:textId="77777777" w:rsidR="00505B79" w:rsidRDefault="00505B79" w:rsidP="00D459EC">
      <w:pPr>
        <w:spacing w:after="0" w:line="240" w:lineRule="auto"/>
      </w:pPr>
      <w:r>
        <w:separator/>
      </w:r>
    </w:p>
  </w:endnote>
  <w:endnote w:type="continuationSeparator" w:id="0">
    <w:p w14:paraId="2E8C6C22" w14:textId="77777777" w:rsidR="00505B79" w:rsidRDefault="00505B79" w:rsidP="00D45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0022061"/>
      <w:docPartObj>
        <w:docPartGallery w:val="Page Numbers (Bottom of Page)"/>
        <w:docPartUnique/>
      </w:docPartObj>
    </w:sdtPr>
    <w:sdtContent>
      <w:p w14:paraId="262EDCBC" w14:textId="49E7C208" w:rsidR="00D459EC" w:rsidRDefault="00D459EC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14:paraId="75D5FD1B" w14:textId="77777777" w:rsidR="00D459EC" w:rsidRDefault="00D459E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86C01" w14:textId="77777777" w:rsidR="00505B79" w:rsidRDefault="00505B79" w:rsidP="00D459EC">
      <w:pPr>
        <w:spacing w:after="0" w:line="240" w:lineRule="auto"/>
      </w:pPr>
      <w:r>
        <w:separator/>
      </w:r>
    </w:p>
  </w:footnote>
  <w:footnote w:type="continuationSeparator" w:id="0">
    <w:p w14:paraId="7021042A" w14:textId="77777777" w:rsidR="00505B79" w:rsidRDefault="00505B79" w:rsidP="00D45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12077" w14:textId="3498FE77" w:rsidR="00D459EC" w:rsidRDefault="00D459EC" w:rsidP="00D459EC">
    <w:pPr>
      <w:pStyle w:val="Kopfzeile"/>
      <w:ind w:right="-1141"/>
      <w:jc w:val="right"/>
    </w:pPr>
    <w:r>
      <w:t xml:space="preserve">          </w:t>
    </w:r>
    <w:r>
      <w:rPr>
        <w:noProof/>
      </w:rPr>
      <w:drawing>
        <wp:inline distT="0" distB="0" distL="0" distR="0" wp14:anchorId="64B869CB" wp14:editId="409D058F">
          <wp:extent cx="665673" cy="651510"/>
          <wp:effectExtent l="0" t="0" r="1270" b="0"/>
          <wp:docPr id="156145715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457150" name="Grafik 156145715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7814" cy="6633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980966" w14:textId="77777777" w:rsidR="00D459EC" w:rsidRDefault="00D459E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09307254">
    <w:abstractNumId w:val="8"/>
  </w:num>
  <w:num w:numId="2" w16cid:durableId="1547370990">
    <w:abstractNumId w:val="6"/>
  </w:num>
  <w:num w:numId="3" w16cid:durableId="86972034">
    <w:abstractNumId w:val="5"/>
  </w:num>
  <w:num w:numId="4" w16cid:durableId="428818225">
    <w:abstractNumId w:val="4"/>
  </w:num>
  <w:num w:numId="5" w16cid:durableId="1895576830">
    <w:abstractNumId w:val="7"/>
  </w:num>
  <w:num w:numId="6" w16cid:durableId="1747537142">
    <w:abstractNumId w:val="3"/>
  </w:num>
  <w:num w:numId="7" w16cid:durableId="916207084">
    <w:abstractNumId w:val="2"/>
  </w:num>
  <w:num w:numId="8" w16cid:durableId="1123958611">
    <w:abstractNumId w:val="1"/>
  </w:num>
  <w:num w:numId="9" w16cid:durableId="1295329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B726B"/>
    <w:rsid w:val="00505B79"/>
    <w:rsid w:val="009C5084"/>
    <w:rsid w:val="00AA1D8D"/>
    <w:rsid w:val="00B47730"/>
    <w:rsid w:val="00BF4EDE"/>
    <w:rsid w:val="00C70463"/>
    <w:rsid w:val="00CB0664"/>
    <w:rsid w:val="00D459EC"/>
    <w:rsid w:val="00FB3D1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4B9314"/>
  <w14:defaultImageDpi w14:val="300"/>
  <w15:docId w15:val="{DA4D29EA-339F-4B7F-9542-CFEF7AC60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226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Dennis Kirchheim</cp:lastModifiedBy>
  <cp:revision>2</cp:revision>
  <dcterms:created xsi:type="dcterms:W3CDTF">2026-02-17T12:24:00Z</dcterms:created>
  <dcterms:modified xsi:type="dcterms:W3CDTF">2026-02-17T12:24:00Z</dcterms:modified>
  <cp:category/>
</cp:coreProperties>
</file>